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065" w:rsidRDefault="00E83065" w:rsidP="00E83065">
      <w:pPr>
        <w:pStyle w:val="KopBijlage"/>
        <w:spacing w:after="120" w:line="240" w:lineRule="atLeast"/>
      </w:pPr>
      <w:bookmarkStart w:id="0" w:name="_Toc232586990"/>
      <w:bookmarkStart w:id="1" w:name="_Toc367359537"/>
      <w:bookmarkStart w:id="2" w:name="_Toc529365201"/>
      <w:bookmarkStart w:id="3" w:name="_GoBack"/>
      <w:bookmarkEnd w:id="3"/>
      <w:r>
        <w:t>Bijlage B</w:t>
      </w:r>
      <w:r>
        <w:tab/>
        <w:t>Aanmeldingsformulier</w:t>
      </w:r>
      <w:bookmarkEnd w:id="0"/>
      <w:bookmarkEnd w:id="1"/>
      <w:bookmarkEnd w:id="2"/>
    </w:p>
    <w:p w:rsidR="00E83065" w:rsidRDefault="00E83065" w:rsidP="00E83065">
      <w:pPr>
        <w:spacing w:after="120"/>
        <w:rPr>
          <w:rFonts w:cs="V&amp;W Syntax (Adobe)"/>
          <w:spacing w:val="4"/>
          <w:szCs w:val="18"/>
        </w:rPr>
      </w:pPr>
    </w:p>
    <w:p w:rsidR="00E83065" w:rsidRDefault="00E83065" w:rsidP="00E83065">
      <w:pPr>
        <w:spacing w:after="120"/>
        <w:rPr>
          <w:rFonts w:cs="V&amp;W Syntax (Adobe)"/>
          <w:spacing w:val="4"/>
          <w:szCs w:val="18"/>
        </w:rPr>
      </w:pPr>
      <w:r>
        <w:rPr>
          <w:rFonts w:cs="V&amp;W Syntax (Adobe)"/>
          <w:spacing w:val="4"/>
          <w:szCs w:val="18"/>
        </w:rPr>
        <w:t xml:space="preserve">Ter zake van de selectie voor de aanbesteding volgens de </w:t>
      </w:r>
      <w:bookmarkStart w:id="4" w:name="bwNietOpenbareProcedure2"/>
      <w:r w:rsidRPr="00742B65">
        <w:rPr>
          <w:rFonts w:cs="V&amp;W Syntax (Adobe)"/>
          <w:color w:val="000000"/>
          <w:spacing w:val="4"/>
          <w:szCs w:val="18"/>
        </w:rPr>
        <w:t>niet-openbare procedure</w:t>
      </w:r>
      <w:bookmarkEnd w:id="4"/>
      <w:r>
        <w:rPr>
          <w:rFonts w:cs="V&amp;W Syntax (Adobe)"/>
          <w:spacing w:val="4"/>
          <w:szCs w:val="18"/>
        </w:rPr>
        <w:t xml:space="preserve">, zoals omschreven in hoofdstuk </w:t>
      </w:r>
      <w:bookmarkStart w:id="5" w:name="bwVerwijzingHoofdstuk3"/>
      <w:r w:rsidRPr="00742B65">
        <w:rPr>
          <w:rFonts w:cs="V&amp;W Syntax (Adobe)"/>
          <w:color w:val="000000"/>
          <w:spacing w:val="4"/>
          <w:szCs w:val="18"/>
        </w:rPr>
        <w:t>3</w:t>
      </w:r>
      <w:bookmarkStart w:id="6" w:name="bwVerwijzingHoofdstuk4"/>
      <w:bookmarkEnd w:id="5"/>
      <w:r w:rsidRPr="004F68C5">
        <w:rPr>
          <w:rFonts w:cs="V&amp;W Syntax (Adobe)"/>
          <w:vanish/>
          <w:color w:val="E0E0E0"/>
          <w:spacing w:val="4"/>
          <w:szCs w:val="18"/>
        </w:rPr>
        <w:t>4</w:t>
      </w:r>
      <w:bookmarkEnd w:id="6"/>
      <w:r>
        <w:rPr>
          <w:rFonts w:cs="V&amp;W Syntax (Adobe)"/>
          <w:spacing w:val="4"/>
          <w:szCs w:val="18"/>
        </w:rPr>
        <w:t xml:space="preserve"> van het ARW 2016, van de opdracht met zaaknummer </w:t>
      </w:r>
      <w:fldSimple w:instr=" DOCPROPERTY  PS_REFERENCE  \* MERGEFORMAT ">
        <w:r w:rsidRPr="004644F3">
          <w:rPr>
            <w:bCs/>
          </w:rPr>
          <w:t>31129973</w:t>
        </w:r>
      </w:fldSimple>
      <w:r>
        <w:t xml:space="preserve"> </w:t>
      </w:r>
      <w:r w:rsidRPr="00AD0151">
        <w:t xml:space="preserve">voor </w:t>
      </w:r>
      <w:r>
        <w:t>de</w:t>
      </w:r>
      <w:r w:rsidRPr="00AD0151">
        <w:t xml:space="preserve"> </w:t>
      </w:r>
      <w:r>
        <w:fldChar w:fldCharType="begin"/>
      </w:r>
      <w:r>
        <w:instrText xml:space="preserve"> DOCPROPERTY   ZAAK_ONDEWERP   \* MERGEFORMAT </w:instrText>
      </w:r>
      <w:r>
        <w:fldChar w:fldCharType="separate"/>
      </w:r>
      <w:r w:rsidRPr="004644F3">
        <w:rPr>
          <w:bCs/>
        </w:rPr>
        <w:t>Tijdelijke</w:t>
      </w:r>
      <w:r>
        <w:t xml:space="preserve"> Verbinding </w:t>
      </w:r>
      <w:proofErr w:type="spellStart"/>
      <w:r>
        <w:t>Suurhoffbrug</w:t>
      </w:r>
      <w:proofErr w:type="spellEnd"/>
      <w:r>
        <w:fldChar w:fldCharType="end"/>
      </w:r>
      <w:r>
        <w:rPr>
          <w:rFonts w:cs="Verdana"/>
          <w:spacing w:val="4"/>
          <w:szCs w:val="18"/>
        </w:rPr>
        <w:t>.</w:t>
      </w:r>
    </w:p>
    <w:p w:rsidR="00E83065" w:rsidRPr="00AD0151" w:rsidRDefault="00E83065" w:rsidP="00E83065">
      <w:pPr>
        <w:spacing w:after="120"/>
        <w:rPr>
          <w:rFonts w:cs="V&amp;W Syntax (Adobe)"/>
          <w:spacing w:val="4"/>
          <w:szCs w:val="18"/>
        </w:rPr>
      </w:pPr>
    </w:p>
    <w:p w:rsidR="00E83065" w:rsidRPr="00AD0151" w:rsidRDefault="00E83065" w:rsidP="00E83065">
      <w:pPr>
        <w:spacing w:after="120"/>
        <w:rPr>
          <w:rFonts w:cs="Verdana"/>
          <w:spacing w:val="4"/>
          <w:szCs w:val="18"/>
          <w:highlight w:val="green"/>
        </w:rPr>
      </w:pPr>
    </w:p>
    <w:p w:rsidR="00E83065" w:rsidRDefault="00E83065" w:rsidP="00E83065">
      <w:pPr>
        <w:numPr>
          <w:ilvl w:val="0"/>
          <w:numId w:val="30"/>
        </w:numPr>
        <w:spacing w:after="120"/>
        <w:ind w:left="0" w:hanging="288"/>
        <w:rPr>
          <w:rFonts w:cs="Verdana"/>
          <w:spacing w:val="4"/>
          <w:szCs w:val="18"/>
        </w:rPr>
      </w:pPr>
      <w:r w:rsidRPr="00AD0151">
        <w:rPr>
          <w:rFonts w:cs="Verdana"/>
          <w:b/>
          <w:bCs/>
          <w:spacing w:val="4"/>
          <w:szCs w:val="18"/>
        </w:rPr>
        <w:t>Gegevens aanbesteder:</w:t>
      </w:r>
      <w:r>
        <w:rPr>
          <w:rFonts w:cs="Verdana"/>
          <w:b/>
          <w:bCs/>
          <w:spacing w:val="4"/>
          <w:szCs w:val="18"/>
        </w:rPr>
        <w:br/>
      </w:r>
      <w:r>
        <w:t>Rijkswaters</w:t>
      </w:r>
      <w:r w:rsidRPr="00E83065">
        <w:rPr>
          <w:rFonts w:cs="Verdana"/>
          <w:spacing w:val="4"/>
          <w:szCs w:val="18"/>
        </w:rPr>
        <w:t xml:space="preserve">taat </w:t>
      </w:r>
      <w:r w:rsidRPr="00E83065">
        <w:rPr>
          <w:rFonts w:cs="Verdana"/>
          <w:spacing w:val="4"/>
          <w:szCs w:val="18"/>
        </w:rPr>
        <w:fldChar w:fldCharType="begin"/>
      </w:r>
      <w:r w:rsidRPr="00E83065">
        <w:rPr>
          <w:rFonts w:cs="Verdana"/>
          <w:spacing w:val="4"/>
          <w:szCs w:val="18"/>
        </w:rPr>
        <w:instrText xml:space="preserve"> DOCPROPERTY  AFZ_NAAM2  \* MERGEFORMAT </w:instrText>
      </w:r>
      <w:r w:rsidRPr="00E83065">
        <w:rPr>
          <w:rFonts w:cs="Verdana"/>
          <w:spacing w:val="4"/>
          <w:szCs w:val="18"/>
        </w:rPr>
        <w:fldChar w:fldCharType="separate"/>
      </w:r>
      <w:r w:rsidRPr="00E83065">
        <w:rPr>
          <w:rFonts w:cs="Verdana"/>
          <w:spacing w:val="4"/>
          <w:szCs w:val="18"/>
        </w:rPr>
        <w:t>GPO</w:t>
      </w:r>
      <w:r w:rsidRPr="00E83065">
        <w:rPr>
          <w:rFonts w:cs="Verdana"/>
          <w:spacing w:val="4"/>
          <w:szCs w:val="18"/>
        </w:rPr>
        <w:fldChar w:fldCharType="end"/>
      </w:r>
    </w:p>
    <w:p w:rsidR="00E83065" w:rsidRPr="00966725" w:rsidRDefault="00E83065" w:rsidP="00E83065">
      <w:pPr>
        <w:tabs>
          <w:tab w:val="left" w:pos="1758"/>
        </w:tabs>
        <w:spacing w:after="120"/>
        <w:ind w:left="1644" w:hanging="1644"/>
        <w:rPr>
          <w:rFonts w:cs="Verdana"/>
          <w:spacing w:val="4"/>
          <w:szCs w:val="18"/>
        </w:rPr>
      </w:pPr>
      <w:r w:rsidRPr="00E83065">
        <w:rPr>
          <w:rFonts w:cs="Verdana"/>
          <w:spacing w:val="4"/>
          <w:szCs w:val="18"/>
        </w:rPr>
        <w:t>Adres</w:t>
      </w:r>
      <w:r w:rsidRPr="00E83065">
        <w:rPr>
          <w:rFonts w:cs="Verdana"/>
          <w:spacing w:val="4"/>
          <w:szCs w:val="18"/>
        </w:rPr>
        <w:tab/>
        <w:t>:</w:t>
      </w:r>
      <w:r w:rsidRPr="00E83065">
        <w:rPr>
          <w:rFonts w:cs="Verdana"/>
          <w:spacing w:val="4"/>
          <w:szCs w:val="18"/>
        </w:rPr>
        <w:tab/>
      </w:r>
      <w:r w:rsidRPr="00E83065">
        <w:rPr>
          <w:spacing w:val="4"/>
        </w:rPr>
        <w:fldChar w:fldCharType="begin"/>
      </w:r>
      <w:r w:rsidRPr="00E83065">
        <w:rPr>
          <w:spacing w:val="4"/>
        </w:rPr>
        <w:instrText xml:space="preserve"> DOCPROPERTY </w:instrText>
      </w:r>
      <w:r w:rsidRPr="00E83065">
        <w:rPr>
          <w:rFonts w:cs="Verdana"/>
          <w:spacing w:val="4"/>
          <w:szCs w:val="18"/>
        </w:rPr>
        <w:instrText>AFZ_POSTBUS</w:instrText>
      </w:r>
      <w:r w:rsidRPr="00E83065">
        <w:rPr>
          <w:spacing w:val="4"/>
        </w:rPr>
        <w:instrText xml:space="preserve"> </w:instrText>
      </w:r>
      <w:r w:rsidRPr="00E83065">
        <w:rPr>
          <w:spacing w:val="4"/>
        </w:rPr>
        <w:fldChar w:fldCharType="separate"/>
      </w:r>
      <w:r w:rsidRPr="00E83065">
        <w:rPr>
          <w:spacing w:val="4"/>
        </w:rPr>
        <w:t>Postbus 2232</w:t>
      </w:r>
      <w:r w:rsidRPr="00E83065">
        <w:rPr>
          <w:spacing w:val="4"/>
        </w:rPr>
        <w:fldChar w:fldCharType="end"/>
      </w:r>
    </w:p>
    <w:p w:rsidR="00E83065" w:rsidRPr="00966725" w:rsidRDefault="00E83065" w:rsidP="00E83065">
      <w:pPr>
        <w:spacing w:after="120"/>
        <w:ind w:left="1758" w:hanging="1758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Pr="00E83065">
        <w:rPr>
          <w:spacing w:val="4"/>
        </w:rPr>
        <w:fldChar w:fldCharType="begin"/>
      </w:r>
      <w:r w:rsidRPr="00E83065">
        <w:rPr>
          <w:spacing w:val="4"/>
        </w:rPr>
        <w:instrText xml:space="preserve"> DOCPROPERTY </w:instrText>
      </w:r>
      <w:r w:rsidRPr="00E83065">
        <w:rPr>
          <w:rFonts w:cs="Verdana"/>
          <w:spacing w:val="4"/>
          <w:szCs w:val="18"/>
        </w:rPr>
        <w:instrText>AFZ_POSTBUS_POSTCODE_PLAATS</w:instrText>
      </w:r>
      <w:r w:rsidRPr="00E83065">
        <w:rPr>
          <w:spacing w:val="4"/>
        </w:rPr>
        <w:instrText xml:space="preserve"> </w:instrText>
      </w:r>
      <w:r w:rsidRPr="00E83065">
        <w:rPr>
          <w:spacing w:val="4"/>
        </w:rPr>
        <w:fldChar w:fldCharType="separate"/>
      </w:r>
      <w:r w:rsidRPr="00E83065">
        <w:rPr>
          <w:spacing w:val="4"/>
        </w:rPr>
        <w:t>3500 GE Utrecht</w:t>
      </w:r>
      <w:r w:rsidRPr="00E83065">
        <w:rPr>
          <w:spacing w:val="4"/>
        </w:rPr>
        <w:fldChar w:fldCharType="end"/>
      </w:r>
    </w:p>
    <w:p w:rsidR="00E83065" w:rsidRDefault="00E83065" w:rsidP="00E83065">
      <w:pPr>
        <w:tabs>
          <w:tab w:val="left" w:pos="1758"/>
        </w:tabs>
        <w:spacing w:after="120"/>
        <w:ind w:left="1644" w:hanging="1644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>Contactpersoon</w:t>
      </w:r>
      <w:r>
        <w:rPr>
          <w:rFonts w:cs="Verdana"/>
          <w:spacing w:val="4"/>
          <w:szCs w:val="18"/>
        </w:rPr>
        <w:tab/>
        <w:t>:</w:t>
      </w:r>
      <w:r>
        <w:rPr>
          <w:rFonts w:cs="Verdana"/>
          <w:spacing w:val="4"/>
          <w:szCs w:val="18"/>
        </w:rPr>
        <w:tab/>
      </w:r>
      <w:r w:rsidRPr="0015538D">
        <w:rPr>
          <w:rFonts w:cs="Verdana"/>
          <w:spacing w:val="4"/>
          <w:szCs w:val="18"/>
        </w:rPr>
        <w:t>M</w:t>
      </w:r>
      <w:r>
        <w:rPr>
          <w:rFonts w:cs="Verdana"/>
          <w:spacing w:val="4"/>
          <w:szCs w:val="18"/>
        </w:rPr>
        <w:t xml:space="preserve">ark </w:t>
      </w:r>
      <w:r w:rsidRPr="0015538D">
        <w:rPr>
          <w:rFonts w:cs="Verdana"/>
          <w:spacing w:val="4"/>
          <w:szCs w:val="18"/>
        </w:rPr>
        <w:t>Ruygvoorn</w:t>
      </w:r>
    </w:p>
    <w:p w:rsidR="00E83065" w:rsidRPr="00881C83" w:rsidRDefault="00E83065" w:rsidP="00E83065">
      <w:pPr>
        <w:tabs>
          <w:tab w:val="left" w:pos="1758"/>
        </w:tabs>
        <w:spacing w:after="120"/>
        <w:ind w:left="1644" w:hanging="1644"/>
        <w:rPr>
          <w:rFonts w:cs="Verdana"/>
          <w:spacing w:val="4"/>
          <w:szCs w:val="18"/>
        </w:rPr>
      </w:pPr>
      <w:r w:rsidRPr="00881C83">
        <w:rPr>
          <w:rFonts w:cs="Verdana"/>
          <w:spacing w:val="4"/>
          <w:szCs w:val="18"/>
        </w:rPr>
        <w:t>Telefoonnummer</w:t>
      </w:r>
      <w:r w:rsidRPr="00881C83">
        <w:rPr>
          <w:rFonts w:cs="Verdana"/>
          <w:spacing w:val="4"/>
          <w:szCs w:val="18"/>
        </w:rPr>
        <w:tab/>
        <w:t>:</w:t>
      </w:r>
      <w:r>
        <w:rPr>
          <w:rFonts w:cs="Verdana"/>
          <w:spacing w:val="4"/>
          <w:szCs w:val="18"/>
        </w:rPr>
        <w:tab/>
        <w:t>0</w:t>
      </w:r>
      <w:r w:rsidRPr="001917DA">
        <w:rPr>
          <w:rFonts w:cs="Verdana"/>
          <w:spacing w:val="4"/>
          <w:szCs w:val="18"/>
        </w:rPr>
        <w:t>6</w:t>
      </w:r>
      <w:r>
        <w:rPr>
          <w:rFonts w:cs="Verdana"/>
          <w:spacing w:val="4"/>
          <w:szCs w:val="18"/>
        </w:rPr>
        <w:t>-</w:t>
      </w:r>
      <w:r w:rsidRPr="001917DA">
        <w:rPr>
          <w:rFonts w:cs="Verdana"/>
          <w:spacing w:val="4"/>
          <w:szCs w:val="18"/>
        </w:rPr>
        <w:t>54626532</w:t>
      </w:r>
    </w:p>
    <w:p w:rsidR="00E83065" w:rsidRPr="00881C83" w:rsidRDefault="00E83065" w:rsidP="00E83065">
      <w:pPr>
        <w:tabs>
          <w:tab w:val="left" w:pos="1758"/>
        </w:tabs>
        <w:spacing w:after="120"/>
        <w:ind w:left="1644" w:hanging="1644"/>
        <w:rPr>
          <w:rFonts w:cs="Verdana"/>
          <w:spacing w:val="4"/>
          <w:szCs w:val="18"/>
        </w:rPr>
      </w:pPr>
      <w:r w:rsidRPr="00881C83">
        <w:rPr>
          <w:rFonts w:cs="Verdana"/>
          <w:spacing w:val="4"/>
          <w:szCs w:val="18"/>
        </w:rPr>
        <w:t>E-mail</w:t>
      </w:r>
      <w:r w:rsidRPr="00881C83">
        <w:rPr>
          <w:rFonts w:cs="Verdana"/>
          <w:spacing w:val="4"/>
          <w:szCs w:val="18"/>
        </w:rPr>
        <w:tab/>
        <w:t>:</w:t>
      </w:r>
      <w:r>
        <w:rPr>
          <w:rFonts w:cs="Verdana"/>
          <w:spacing w:val="4"/>
          <w:szCs w:val="18"/>
        </w:rPr>
        <w:tab/>
        <w:t>aanbestedingsteam-gww@rws.nl</w:t>
      </w:r>
    </w:p>
    <w:p w:rsidR="00E83065" w:rsidRPr="00881C83" w:rsidRDefault="00E83065" w:rsidP="00E83065">
      <w:pPr>
        <w:spacing w:after="120"/>
        <w:ind w:hanging="1995"/>
        <w:rPr>
          <w:rFonts w:cs="Verdana"/>
          <w:spacing w:val="4"/>
          <w:szCs w:val="18"/>
        </w:rPr>
      </w:pPr>
    </w:p>
    <w:p w:rsidR="00E83065" w:rsidRPr="00AD0151" w:rsidRDefault="00E83065" w:rsidP="00E83065">
      <w:pPr>
        <w:numPr>
          <w:ilvl w:val="0"/>
          <w:numId w:val="30"/>
        </w:numPr>
        <w:spacing w:after="120"/>
        <w:ind w:left="0" w:hanging="284"/>
        <w:rPr>
          <w:rFonts w:cs="Verdana"/>
          <w:spacing w:val="4"/>
          <w:szCs w:val="18"/>
        </w:rPr>
      </w:pPr>
      <w:r w:rsidRPr="00AD0151">
        <w:rPr>
          <w:rFonts w:cs="Verdana"/>
          <w:b/>
          <w:bCs/>
          <w:spacing w:val="4"/>
          <w:szCs w:val="18"/>
        </w:rPr>
        <w:t>Gegevens gegadigde</w:t>
      </w:r>
      <w:r w:rsidRPr="007713D1">
        <w:rPr>
          <w:rFonts w:cs="Verdana"/>
          <w:b/>
          <w:spacing w:val="4"/>
          <w:szCs w:val="18"/>
        </w:rPr>
        <w:t>:</w:t>
      </w:r>
      <w:r>
        <w:rPr>
          <w:rFonts w:cs="Verdana"/>
          <w:b/>
          <w:bCs/>
          <w:spacing w:val="4"/>
          <w:sz w:val="20"/>
          <w:szCs w:val="20"/>
        </w:rPr>
        <w:t xml:space="preserve"> </w:t>
      </w:r>
      <w:r w:rsidRPr="00D61DCB">
        <w:rPr>
          <w:rFonts w:cs="Verdana"/>
          <w:bCs/>
          <w:spacing w:val="4"/>
          <w:szCs w:val="18"/>
        </w:rPr>
        <w:t>(</w:t>
      </w:r>
      <w:r>
        <w:rPr>
          <w:rFonts w:cs="Verdana"/>
          <w:bCs/>
          <w:spacing w:val="4"/>
          <w:szCs w:val="18"/>
        </w:rPr>
        <w:t xml:space="preserve">in </w:t>
      </w:r>
      <w:r w:rsidRPr="00D61DCB">
        <w:rPr>
          <w:rFonts w:cs="Verdana"/>
          <w:bCs/>
          <w:spacing w:val="4"/>
          <w:szCs w:val="18"/>
        </w:rPr>
        <w:t xml:space="preserve">te vullen door </w:t>
      </w:r>
      <w:r>
        <w:rPr>
          <w:rFonts w:cs="Verdana"/>
          <w:bCs/>
          <w:spacing w:val="4"/>
          <w:szCs w:val="18"/>
        </w:rPr>
        <w:t xml:space="preserve">de </w:t>
      </w:r>
      <w:r w:rsidRPr="00D61DCB">
        <w:rPr>
          <w:rFonts w:cs="Verdana"/>
          <w:bCs/>
          <w:spacing w:val="4"/>
          <w:szCs w:val="18"/>
        </w:rPr>
        <w:t>gegadigde</w:t>
      </w:r>
      <w:r>
        <w:rPr>
          <w:rFonts w:cs="Verdana"/>
          <w:bCs/>
          <w:spacing w:val="4"/>
          <w:szCs w:val="18"/>
        </w:rPr>
        <w:t>,</w:t>
      </w:r>
      <w:r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D61DCB">
        <w:rPr>
          <w:rFonts w:cs="Verdana"/>
          <w:bCs/>
          <w:spacing w:val="4"/>
          <w:sz w:val="20"/>
          <w:szCs w:val="20"/>
        </w:rPr>
        <w:t xml:space="preserve"> </w:t>
      </w:r>
      <w:r>
        <w:rPr>
          <w:rFonts w:cs="Verdana"/>
          <w:b/>
          <w:bCs/>
          <w:spacing w:val="4"/>
          <w:sz w:val="20"/>
          <w:szCs w:val="20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45"/>
        <w:gridCol w:w="6643"/>
      </w:tblGrid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Pr="00D61DCB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Pr="00D61DCB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Pr="00D61DCB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Pr="00D61DCB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Pr="00D61DCB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Pr="00D61DCB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Pr="00D61DCB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Pr="00D61DCB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Pr="00D61DCB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 w:rsidRPr="00347833"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Pr="00D61DCB" w:rsidRDefault="00E83065" w:rsidP="00371CD9">
            <w:pPr>
              <w:tabs>
                <w:tab w:val="right" w:pos="6549"/>
              </w:tabs>
              <w:spacing w:after="120"/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  <w:r w:rsidRPr="00347833"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Pr="00347833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 w:rsidRPr="00347833"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Pr="00D61DCB" w:rsidRDefault="00E83065" w:rsidP="00371CD9">
            <w:pPr>
              <w:tabs>
                <w:tab w:val="right" w:pos="6549"/>
              </w:tabs>
              <w:spacing w:after="120"/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  <w:r w:rsidRPr="003B2449"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E83065" w:rsidRDefault="00E83065" w:rsidP="00E83065">
      <w:pPr>
        <w:spacing w:after="120"/>
        <w:rPr>
          <w:rFonts w:cs="Verdana"/>
          <w:b/>
          <w:bCs/>
          <w:spacing w:val="4"/>
          <w:szCs w:val="18"/>
        </w:rPr>
      </w:pPr>
    </w:p>
    <w:p w:rsidR="00E83065" w:rsidRDefault="00E83065" w:rsidP="00E83065">
      <w:pPr>
        <w:numPr>
          <w:ilvl w:val="0"/>
          <w:numId w:val="30"/>
        </w:numPr>
        <w:suppressAutoHyphens/>
        <w:spacing w:after="120"/>
        <w:ind w:left="0" w:hanging="288"/>
        <w:rPr>
          <w:rFonts w:cs="Verdana"/>
          <w:szCs w:val="18"/>
        </w:rPr>
      </w:pPr>
      <w:r w:rsidRPr="002A32A1">
        <w:rPr>
          <w:rFonts w:cs="Verdana"/>
          <w:b/>
          <w:bCs/>
          <w:szCs w:val="18"/>
        </w:rPr>
        <w:t xml:space="preserve">Gegevens </w:t>
      </w:r>
      <w:r>
        <w:rPr>
          <w:rFonts w:cs="Verdana"/>
          <w:b/>
          <w:bCs/>
          <w:szCs w:val="18"/>
        </w:rPr>
        <w:t>samenwerkingsverband van ondernemers (</w:t>
      </w:r>
      <w:r w:rsidRPr="002A32A1">
        <w:rPr>
          <w:rFonts w:cs="Verdana"/>
          <w:b/>
          <w:bCs/>
          <w:szCs w:val="18"/>
        </w:rPr>
        <w:t>combinatie</w:t>
      </w:r>
      <w:r>
        <w:rPr>
          <w:rFonts w:cs="Verdana"/>
          <w:b/>
          <w:bCs/>
          <w:szCs w:val="18"/>
        </w:rPr>
        <w:t>)</w:t>
      </w:r>
      <w:r w:rsidRPr="002A32A1">
        <w:rPr>
          <w:rFonts w:cs="Verdana"/>
          <w:b/>
          <w:bCs/>
          <w:szCs w:val="18"/>
        </w:rPr>
        <w:t>:</w:t>
      </w:r>
    </w:p>
    <w:p w:rsidR="00E83065" w:rsidRPr="009019E8" w:rsidRDefault="00E83065" w:rsidP="00E83065">
      <w:pPr>
        <w:spacing w:after="120"/>
        <w:rPr>
          <w:rFonts w:cs="Verdana"/>
          <w:spacing w:val="4"/>
          <w:szCs w:val="20"/>
        </w:rPr>
      </w:pPr>
      <w:r w:rsidRPr="009019E8">
        <w:rPr>
          <w:rFonts w:cs="Verdana"/>
          <w:spacing w:val="4"/>
          <w:szCs w:val="20"/>
        </w:rPr>
        <w:t xml:space="preserve"> (in te vullen in geval van een aanmelding </w:t>
      </w:r>
      <w:r w:rsidRPr="009019E8">
        <w:rPr>
          <w:rFonts w:cs="Verdana"/>
          <w:szCs w:val="18"/>
        </w:rPr>
        <w:t>als samenwerkingsverband van ondernemers)</w:t>
      </w:r>
    </w:p>
    <w:p w:rsidR="00E83065" w:rsidRPr="00AD0151" w:rsidRDefault="00E83065" w:rsidP="00E83065">
      <w:pPr>
        <w:spacing w:after="120"/>
        <w:rPr>
          <w:rFonts w:cs="Verdana"/>
          <w:spacing w:val="4"/>
          <w:szCs w:val="18"/>
        </w:rPr>
      </w:pPr>
    </w:p>
    <w:tbl>
      <w:tblPr>
        <w:tblW w:w="0" w:type="auto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5"/>
        <w:gridCol w:w="6530"/>
      </w:tblGrid>
      <w:tr w:rsidR="00E83065" w:rsidTr="00371CD9">
        <w:tc>
          <w:tcPr>
            <w:tcW w:w="2795" w:type="dxa"/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840" w:type="dxa"/>
          </w:tcPr>
          <w:p w:rsidR="00E83065" w:rsidRPr="00D61DCB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795" w:type="dxa"/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840" w:type="dxa"/>
          </w:tcPr>
          <w:p w:rsidR="00E83065" w:rsidRPr="00D61DCB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795" w:type="dxa"/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 xml:space="preserve">Naam </w:t>
            </w:r>
            <w:proofErr w:type="spellStart"/>
            <w:r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>
              <w:rPr>
                <w:rFonts w:cs="Verdana"/>
                <w:spacing w:val="4"/>
                <w:szCs w:val="18"/>
              </w:rPr>
              <w:t xml:space="preserve"> 1 </w:t>
            </w:r>
          </w:p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840" w:type="dxa"/>
          </w:tcPr>
          <w:p w:rsidR="00E83065" w:rsidRPr="00D61DCB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795" w:type="dxa"/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lastRenderedPageBreak/>
              <w:t xml:space="preserve">Vestigingsplaats </w:t>
            </w:r>
            <w:proofErr w:type="spellStart"/>
            <w:r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>
              <w:rPr>
                <w:rFonts w:cs="Verdana"/>
                <w:spacing w:val="4"/>
                <w:szCs w:val="18"/>
              </w:rPr>
              <w:t xml:space="preserve"> 1</w:t>
            </w:r>
          </w:p>
        </w:tc>
        <w:tc>
          <w:tcPr>
            <w:tcW w:w="6840" w:type="dxa"/>
          </w:tcPr>
          <w:p w:rsidR="00E83065" w:rsidRPr="00D61DCB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795" w:type="dxa"/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 xml:space="preserve">Naam </w:t>
            </w:r>
            <w:proofErr w:type="spellStart"/>
            <w:r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>
              <w:rPr>
                <w:rFonts w:cs="Verdana"/>
                <w:spacing w:val="4"/>
                <w:szCs w:val="18"/>
              </w:rPr>
              <w:t xml:space="preserve"> 2 </w:t>
            </w:r>
          </w:p>
        </w:tc>
        <w:tc>
          <w:tcPr>
            <w:tcW w:w="6840" w:type="dxa"/>
          </w:tcPr>
          <w:p w:rsidR="00E83065" w:rsidRPr="00D61DCB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795" w:type="dxa"/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 xml:space="preserve">Vestigingsplaats </w:t>
            </w:r>
            <w:proofErr w:type="spellStart"/>
            <w:r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>
              <w:rPr>
                <w:rFonts w:cs="Verdana"/>
                <w:spacing w:val="4"/>
                <w:szCs w:val="18"/>
              </w:rPr>
              <w:t xml:space="preserve"> 2</w:t>
            </w:r>
          </w:p>
        </w:tc>
        <w:tc>
          <w:tcPr>
            <w:tcW w:w="6840" w:type="dxa"/>
          </w:tcPr>
          <w:p w:rsidR="00E83065" w:rsidRPr="00D61DCB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795" w:type="dxa"/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 xml:space="preserve">Naam </w:t>
            </w:r>
            <w:proofErr w:type="spellStart"/>
            <w:r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>
              <w:rPr>
                <w:rFonts w:cs="Verdana"/>
                <w:spacing w:val="4"/>
                <w:szCs w:val="18"/>
              </w:rPr>
              <w:t xml:space="preserve"> 3 </w:t>
            </w:r>
          </w:p>
        </w:tc>
        <w:tc>
          <w:tcPr>
            <w:tcW w:w="6840" w:type="dxa"/>
          </w:tcPr>
          <w:p w:rsidR="00E83065" w:rsidRPr="00D61DCB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rPr>
          <w:trHeight w:val="70"/>
        </w:trPr>
        <w:tc>
          <w:tcPr>
            <w:tcW w:w="2795" w:type="dxa"/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 xml:space="preserve">Vestigingsplaats </w:t>
            </w:r>
            <w:proofErr w:type="spellStart"/>
            <w:r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>
              <w:rPr>
                <w:rFonts w:cs="Verdana"/>
                <w:spacing w:val="4"/>
                <w:szCs w:val="18"/>
              </w:rPr>
              <w:t xml:space="preserve"> 3</w:t>
            </w:r>
          </w:p>
        </w:tc>
        <w:tc>
          <w:tcPr>
            <w:tcW w:w="6840" w:type="dxa"/>
          </w:tcPr>
          <w:p w:rsidR="00E83065" w:rsidRPr="00D61DCB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</w:p>
        </w:tc>
      </w:tr>
    </w:tbl>
    <w:p w:rsidR="00E83065" w:rsidRPr="00AD0151" w:rsidRDefault="00E83065" w:rsidP="00E83065">
      <w:pPr>
        <w:spacing w:after="120"/>
        <w:rPr>
          <w:rFonts w:cs="Verdana"/>
          <w:spacing w:val="4"/>
          <w:szCs w:val="18"/>
        </w:rPr>
      </w:pPr>
    </w:p>
    <w:p w:rsidR="00E83065" w:rsidRPr="00AD0151" w:rsidRDefault="00E83065" w:rsidP="00E83065">
      <w:pPr>
        <w:spacing w:after="120"/>
        <w:rPr>
          <w:rFonts w:cs="Verdana"/>
          <w:b/>
          <w:bCs/>
          <w:spacing w:val="4"/>
          <w:szCs w:val="18"/>
        </w:rPr>
      </w:pPr>
    </w:p>
    <w:p w:rsidR="00E83065" w:rsidRDefault="00E83065" w:rsidP="00E83065">
      <w:pPr>
        <w:suppressAutoHyphens/>
        <w:spacing w:after="120"/>
        <w:rPr>
          <w:rFonts w:cs="Verdana"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Gegevens van elk van de ondernemers (gegadigden) in het samenwerkingsverband:</w:t>
      </w:r>
      <w:r>
        <w:rPr>
          <w:rFonts w:cs="Verdana"/>
          <w:spacing w:val="4"/>
          <w:szCs w:val="18"/>
        </w:rPr>
        <w:t xml:space="preserve"> (de opsomming herhalen zo vaak als nodig is)</w:t>
      </w:r>
    </w:p>
    <w:p w:rsidR="00E83065" w:rsidRDefault="00E83065" w:rsidP="00E83065">
      <w:pPr>
        <w:spacing w:after="120"/>
        <w:rPr>
          <w:rFonts w:cs="Verdana"/>
          <w:spacing w:val="4"/>
          <w:szCs w:val="18"/>
        </w:rPr>
      </w:pPr>
    </w:p>
    <w:p w:rsidR="00E83065" w:rsidRDefault="00E83065" w:rsidP="00E83065">
      <w:pPr>
        <w:spacing w:after="120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COMBINANT 1 / PENVOERDER</w:t>
      </w:r>
    </w:p>
    <w:p w:rsidR="00E83065" w:rsidRDefault="00E83065" w:rsidP="00E83065">
      <w:pPr>
        <w:spacing w:after="120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45"/>
        <w:gridCol w:w="6643"/>
      </w:tblGrid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RPr="00D61DCB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 w:rsidRPr="00347833"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Pr="00D61DCB" w:rsidRDefault="00E83065" w:rsidP="00371CD9">
            <w:pPr>
              <w:tabs>
                <w:tab w:val="right" w:pos="6549"/>
              </w:tabs>
              <w:spacing w:after="120"/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  <w:r w:rsidRPr="00347833"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E83065" w:rsidRPr="00D61DCB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Pr="00347833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 w:rsidRPr="00347833"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Pr="00D61DCB" w:rsidRDefault="00E83065" w:rsidP="00371CD9">
            <w:pPr>
              <w:tabs>
                <w:tab w:val="right" w:pos="6549"/>
              </w:tabs>
              <w:spacing w:after="120"/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  <w:r w:rsidRPr="003B2449"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E83065" w:rsidRDefault="00E83065" w:rsidP="00E83065">
      <w:pPr>
        <w:spacing w:after="120"/>
        <w:rPr>
          <w:rFonts w:cs="Verdana"/>
          <w:spacing w:val="4"/>
          <w:szCs w:val="18"/>
        </w:rPr>
      </w:pPr>
    </w:p>
    <w:p w:rsidR="00E83065" w:rsidRDefault="00E83065" w:rsidP="00E83065">
      <w:pPr>
        <w:spacing w:after="120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COMBINANT 2</w:t>
      </w:r>
    </w:p>
    <w:p w:rsidR="00E83065" w:rsidRDefault="00E83065" w:rsidP="00E83065">
      <w:pPr>
        <w:spacing w:after="120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45"/>
        <w:gridCol w:w="6643"/>
      </w:tblGrid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 xml:space="preserve">Ingeschreven in het </w:t>
            </w:r>
            <w:r>
              <w:rPr>
                <w:rFonts w:cs="Verdana"/>
                <w:spacing w:val="4"/>
                <w:szCs w:val="18"/>
              </w:rPr>
              <w:lastRenderedPageBreak/>
              <w:t>Handelsregister van de Kamer van Koophandel te: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lastRenderedPageBreak/>
              <w:t>...</w:t>
            </w:r>
          </w:p>
        </w:tc>
      </w:tr>
      <w:tr w:rsidR="00E83065" w:rsidRPr="00D61DCB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 w:rsidRPr="00347833">
              <w:rPr>
                <w:rFonts w:cs="Verdana"/>
                <w:spacing w:val="4"/>
                <w:szCs w:val="18"/>
              </w:rPr>
              <w:lastRenderedPageBreak/>
              <w:t>KvK-nummer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Pr="00D61DCB" w:rsidRDefault="00E83065" w:rsidP="00371CD9">
            <w:pPr>
              <w:tabs>
                <w:tab w:val="right" w:pos="6549"/>
              </w:tabs>
              <w:spacing w:after="120"/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  <w:r w:rsidRPr="00347833"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E83065" w:rsidRPr="00D61DCB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Pr="00347833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 w:rsidRPr="00347833"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Pr="00D61DCB" w:rsidRDefault="00E83065" w:rsidP="00371CD9">
            <w:pPr>
              <w:tabs>
                <w:tab w:val="right" w:pos="6549"/>
              </w:tabs>
              <w:spacing w:after="120"/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  <w:r w:rsidRPr="003B2449"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E83065" w:rsidRDefault="00E83065" w:rsidP="00E83065">
      <w:pPr>
        <w:spacing w:after="120"/>
        <w:rPr>
          <w:rFonts w:cs="Verdana"/>
          <w:b/>
          <w:bCs/>
          <w:spacing w:val="4"/>
          <w:szCs w:val="18"/>
        </w:rPr>
      </w:pPr>
      <w:r>
        <w:rPr>
          <w:rFonts w:cs="Verdana"/>
          <w:spacing w:val="4"/>
          <w:szCs w:val="18"/>
        </w:rPr>
        <w:br/>
      </w:r>
      <w:r>
        <w:rPr>
          <w:rFonts w:cs="Verdana"/>
          <w:b/>
          <w:bCs/>
          <w:spacing w:val="4"/>
          <w:szCs w:val="18"/>
        </w:rPr>
        <w:t>COMBINANT 3</w:t>
      </w:r>
    </w:p>
    <w:p w:rsidR="00E83065" w:rsidRDefault="00E83065" w:rsidP="00E83065">
      <w:pPr>
        <w:spacing w:after="120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45"/>
        <w:gridCol w:w="6643"/>
      </w:tblGrid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Ingeschreven in het Handelsregister van de Kamer van Koophandel te: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E83065" w:rsidRPr="00D61DCB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 w:rsidRPr="00347833"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Pr="00D61DCB" w:rsidRDefault="00E83065" w:rsidP="00371CD9">
            <w:pPr>
              <w:tabs>
                <w:tab w:val="right" w:pos="6549"/>
              </w:tabs>
              <w:spacing w:after="120"/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  <w:r w:rsidRPr="00347833"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E83065" w:rsidRPr="00D61DCB" w:rsidTr="00371CD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Pr="00347833" w:rsidRDefault="00E83065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 w:rsidRPr="00347833"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65" w:rsidRPr="00D61DCB" w:rsidRDefault="00E83065" w:rsidP="00371CD9">
            <w:pPr>
              <w:tabs>
                <w:tab w:val="right" w:pos="6549"/>
              </w:tabs>
              <w:spacing w:after="120"/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  <w:r w:rsidRPr="003B2449"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E83065" w:rsidRDefault="00E83065" w:rsidP="00E83065">
      <w:pPr>
        <w:spacing w:after="120"/>
        <w:rPr>
          <w:rFonts w:cs="Verdana"/>
          <w:spacing w:val="4"/>
          <w:szCs w:val="18"/>
        </w:rPr>
      </w:pPr>
    </w:p>
    <w:p w:rsidR="00241548" w:rsidRPr="00241548" w:rsidRDefault="00241548" w:rsidP="00241548"/>
    <w:sectPr w:rsidR="00241548" w:rsidRPr="00241548" w:rsidSect="0073653F">
      <w:headerReference w:type="default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065" w:rsidRDefault="00E83065" w:rsidP="0088501B">
      <w:r>
        <w:separator/>
      </w:r>
    </w:p>
  </w:endnote>
  <w:endnote w:type="continuationSeparator" w:id="0">
    <w:p w:rsidR="00E83065" w:rsidRDefault="00E83065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065" w:rsidRDefault="00E83065">
    <w:pPr>
      <w:pStyle w:val="Voettekst"/>
    </w:pPr>
    <w:r>
      <w:t>Vertrouwelijkheid: RWS informatie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065" w:rsidRDefault="00E83065" w:rsidP="0088501B">
      <w:r>
        <w:separator/>
      </w:r>
    </w:p>
  </w:footnote>
  <w:footnote w:type="continuationSeparator" w:id="0">
    <w:p w:rsidR="00E83065" w:rsidRDefault="00E83065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065" w:rsidRDefault="00E83065" w:rsidP="00E83065">
    <w:pPr>
      <w:pStyle w:val="koptekst0"/>
    </w:pPr>
    <w:r>
      <w:t>Bijlage B</w:t>
    </w:r>
    <w:r>
      <w:rPr>
        <w:szCs w:val="13"/>
      </w:rPr>
      <w:t xml:space="preserve"> |12 november 2018 |  zaaknummer: </w:t>
    </w:r>
    <w:fldSimple w:instr=" DOCPROPERTY  PS_REFERENCE  \* MERGEFORMAT ">
      <w:r>
        <w:t>31129973</w:t>
      </w:r>
    </w:fldSimple>
    <w:r>
      <w:t xml:space="preserve"> </w:t>
    </w:r>
    <w:r>
      <w:rPr>
        <w:szCs w:val="13"/>
      </w:rPr>
      <w:t xml:space="preserve"> </w:t>
    </w:r>
  </w:p>
  <w:p w:rsidR="00E83065" w:rsidRDefault="00E83065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895513E"/>
    <w:multiLevelType w:val="multilevel"/>
    <w:tmpl w:val="06962652"/>
    <w:numStyleLink w:val="Lijststijl"/>
  </w:abstractNum>
  <w:abstractNum w:abstractNumId="13">
    <w:nsid w:val="202865E6"/>
    <w:multiLevelType w:val="singleLevel"/>
    <w:tmpl w:val="01CE9486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18"/>
        <w:szCs w:val="18"/>
      </w:rPr>
    </w:lvl>
  </w:abstractNum>
  <w:abstractNum w:abstractNumId="14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6F82458"/>
    <w:multiLevelType w:val="multilevel"/>
    <w:tmpl w:val="6A8E5BD4"/>
    <w:numStyleLink w:val="Stijl2"/>
  </w:abstractNum>
  <w:abstractNum w:abstractNumId="16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>
    <w:nsid w:val="31CB79D8"/>
    <w:multiLevelType w:val="multilevel"/>
    <w:tmpl w:val="06962652"/>
    <w:numStyleLink w:val="Lijststijl"/>
  </w:abstractNum>
  <w:abstractNum w:abstractNumId="19">
    <w:nsid w:val="31E853D2"/>
    <w:multiLevelType w:val="multilevel"/>
    <w:tmpl w:val="06962652"/>
    <w:numStyleLink w:val="Lijststijl"/>
  </w:abstractNum>
  <w:abstractNum w:abstractNumId="2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6A6389A"/>
    <w:multiLevelType w:val="multilevel"/>
    <w:tmpl w:val="6A8E5BD4"/>
    <w:numStyleLink w:val="Stijl2"/>
  </w:abstractNum>
  <w:abstractNum w:abstractNumId="22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DB631B"/>
    <w:multiLevelType w:val="multilevel"/>
    <w:tmpl w:val="06962652"/>
    <w:numStyleLink w:val="Lijststijl"/>
  </w:abstractNum>
  <w:abstractNum w:abstractNumId="24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>
    <w:nsid w:val="57437057"/>
    <w:multiLevelType w:val="multilevel"/>
    <w:tmpl w:val="826C04CE"/>
    <w:lvl w:ilvl="0">
      <w:start w:val="1"/>
      <w:numFmt w:val="upperLetter"/>
      <w:lvlText w:val="Bijlage   %1"/>
      <w:lvlJc w:val="left"/>
      <w:pPr>
        <w:tabs>
          <w:tab w:val="num" w:pos="3601"/>
        </w:tabs>
        <w:ind w:left="3601" w:hanging="2183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42"/>
        </w:tabs>
        <w:ind w:left="142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142"/>
        </w:tabs>
        <w:ind w:left="142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27">
    <w:nsid w:val="5CAF5D0D"/>
    <w:multiLevelType w:val="multilevel"/>
    <w:tmpl w:val="06962652"/>
    <w:numStyleLink w:val="Lijststijl"/>
  </w:abstractNum>
  <w:abstractNum w:abstractNumId="28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065"/>
    <w:rsid w:val="000E1F3B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C5CF5"/>
    <w:rsid w:val="009D3CBF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8306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E83065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E83065"/>
    <w:pPr>
      <w:tabs>
        <w:tab w:val="num" w:pos="360"/>
        <w:tab w:val="num" w:pos="1294"/>
      </w:tabs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E83065"/>
    <w:pPr>
      <w:tabs>
        <w:tab w:val="num" w:pos="360"/>
        <w:tab w:val="num" w:pos="1438"/>
      </w:tabs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E83065"/>
    <w:pPr>
      <w:tabs>
        <w:tab w:val="num" w:pos="360"/>
        <w:tab w:val="num" w:pos="1582"/>
      </w:tabs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E83065"/>
    <w:pPr>
      <w:tabs>
        <w:tab w:val="num" w:pos="360"/>
        <w:tab w:val="num" w:pos="1726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aliases w:val="Tussenkop 2 Char"/>
    <w:basedOn w:val="Standaardalinea-lettertype"/>
    <w:link w:val="Kop6"/>
    <w:rsid w:val="00E83065"/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E83065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E83065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E83065"/>
    <w:rPr>
      <w:rFonts w:ascii="Arial" w:eastAsia="Times New Roman" w:hAnsi="Arial" w:cs="Arial"/>
      <w:sz w:val="22"/>
      <w:szCs w:val="22"/>
      <w:lang w:eastAsia="nl-NL"/>
    </w:rPr>
  </w:style>
  <w:style w:type="paragraph" w:customStyle="1" w:styleId="BijlageKop3">
    <w:name w:val="BijlageKop3"/>
    <w:basedOn w:val="Standaard"/>
    <w:next w:val="Standaard"/>
    <w:rsid w:val="00E83065"/>
    <w:pPr>
      <w:tabs>
        <w:tab w:val="num" w:pos="142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left="142"/>
    </w:pPr>
    <w:rPr>
      <w:i/>
      <w:szCs w:val="18"/>
    </w:rPr>
  </w:style>
  <w:style w:type="paragraph" w:customStyle="1" w:styleId="KopBijlage">
    <w:name w:val="KopBijlage"/>
    <w:basedOn w:val="Standaard"/>
    <w:next w:val="Standaard"/>
    <w:rsid w:val="00E83065"/>
    <w:pPr>
      <w:pageBreakBefore/>
      <w:tabs>
        <w:tab w:val="left" w:pos="0"/>
        <w:tab w:val="left" w:pos="2183"/>
      </w:tabs>
      <w:autoSpaceDE w:val="0"/>
      <w:autoSpaceDN w:val="0"/>
      <w:adjustRightInd w:val="0"/>
      <w:spacing w:after="660" w:line="300" w:lineRule="atLeast"/>
      <w:ind w:left="2183" w:hanging="2183"/>
    </w:pPr>
    <w:rPr>
      <w:sz w:val="24"/>
      <w:szCs w:val="18"/>
    </w:rPr>
  </w:style>
  <w:style w:type="character" w:customStyle="1" w:styleId="referentiegegevens">
    <w:name w:val="referentiegegevens"/>
    <w:basedOn w:val="Standaardalinea-lettertype"/>
    <w:rsid w:val="00E83065"/>
    <w:rPr>
      <w:rFonts w:ascii="Verdana" w:hAnsi="Verdana" w:cs="Verdana"/>
      <w:position w:val="0"/>
      <w:sz w:val="13"/>
      <w:szCs w:val="18"/>
    </w:rPr>
  </w:style>
  <w:style w:type="paragraph" w:customStyle="1" w:styleId="koptekst0">
    <w:name w:val="koptekst"/>
    <w:basedOn w:val="Standaard"/>
    <w:rsid w:val="00E8306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b/>
      <w:sz w:val="13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E83065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E83065"/>
    <w:pPr>
      <w:tabs>
        <w:tab w:val="num" w:pos="360"/>
        <w:tab w:val="num" w:pos="1294"/>
      </w:tabs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E83065"/>
    <w:pPr>
      <w:tabs>
        <w:tab w:val="num" w:pos="360"/>
        <w:tab w:val="num" w:pos="1438"/>
      </w:tabs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E83065"/>
    <w:pPr>
      <w:tabs>
        <w:tab w:val="num" w:pos="360"/>
        <w:tab w:val="num" w:pos="1582"/>
      </w:tabs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E83065"/>
    <w:pPr>
      <w:tabs>
        <w:tab w:val="num" w:pos="360"/>
        <w:tab w:val="num" w:pos="1726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aliases w:val="Tussenkop 2 Char"/>
    <w:basedOn w:val="Standaardalinea-lettertype"/>
    <w:link w:val="Kop6"/>
    <w:rsid w:val="00E83065"/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E83065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E83065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E83065"/>
    <w:rPr>
      <w:rFonts w:ascii="Arial" w:eastAsia="Times New Roman" w:hAnsi="Arial" w:cs="Arial"/>
      <w:sz w:val="22"/>
      <w:szCs w:val="22"/>
      <w:lang w:eastAsia="nl-NL"/>
    </w:rPr>
  </w:style>
  <w:style w:type="paragraph" w:customStyle="1" w:styleId="BijlageKop3">
    <w:name w:val="BijlageKop3"/>
    <w:basedOn w:val="Standaard"/>
    <w:next w:val="Standaard"/>
    <w:rsid w:val="00E83065"/>
    <w:pPr>
      <w:tabs>
        <w:tab w:val="num" w:pos="142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left="142"/>
    </w:pPr>
    <w:rPr>
      <w:i/>
      <w:szCs w:val="18"/>
    </w:rPr>
  </w:style>
  <w:style w:type="paragraph" w:customStyle="1" w:styleId="KopBijlage">
    <w:name w:val="KopBijlage"/>
    <w:basedOn w:val="Standaard"/>
    <w:next w:val="Standaard"/>
    <w:rsid w:val="00E83065"/>
    <w:pPr>
      <w:pageBreakBefore/>
      <w:tabs>
        <w:tab w:val="left" w:pos="0"/>
        <w:tab w:val="left" w:pos="2183"/>
      </w:tabs>
      <w:autoSpaceDE w:val="0"/>
      <w:autoSpaceDN w:val="0"/>
      <w:adjustRightInd w:val="0"/>
      <w:spacing w:after="660" w:line="300" w:lineRule="atLeast"/>
      <w:ind w:left="2183" w:hanging="2183"/>
    </w:pPr>
    <w:rPr>
      <w:sz w:val="24"/>
      <w:szCs w:val="18"/>
    </w:rPr>
  </w:style>
  <w:style w:type="character" w:customStyle="1" w:styleId="referentiegegevens">
    <w:name w:val="referentiegegevens"/>
    <w:basedOn w:val="Standaardalinea-lettertype"/>
    <w:rsid w:val="00E83065"/>
    <w:rPr>
      <w:rFonts w:ascii="Verdana" w:hAnsi="Verdana" w:cs="Verdana"/>
      <w:position w:val="0"/>
      <w:sz w:val="13"/>
      <w:szCs w:val="18"/>
    </w:rPr>
  </w:style>
  <w:style w:type="paragraph" w:customStyle="1" w:styleId="koptekst0">
    <w:name w:val="koptekst"/>
    <w:basedOn w:val="Standaard"/>
    <w:rsid w:val="00E8306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b/>
      <w:sz w:val="13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2F951-D09F-4350-8328-16A49D605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373</Words>
  <Characters>2057</Characters>
  <Application>Microsoft Office Word</Application>
  <DocSecurity>0</DocSecurity>
  <Lines>17</Lines>
  <Paragraphs>4</Paragraphs>
  <ScaleCrop>false</ScaleCrop>
  <Company>Rijkswaterstaat</Company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Wal, Willemijn de (GPO)</dc:creator>
  <cp:lastModifiedBy>Wal, Willemijn de (GPO)</cp:lastModifiedBy>
  <cp:revision>2</cp:revision>
  <dcterms:created xsi:type="dcterms:W3CDTF">2018-11-07T14:50:00Z</dcterms:created>
  <dcterms:modified xsi:type="dcterms:W3CDTF">2018-11-07T14:50:00Z</dcterms:modified>
</cp:coreProperties>
</file>